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 und Bad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1971333" name="6a663e9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4389644" name="6a663e90-1936-11f1-a7f4-bf64ee6c8e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7249537" name="8407ad2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322581" name="8407ad20-1936-11f1-a7f4-bf64ee6c8e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67540289" name="a6999f1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236652" name="a6999f10-1936-11f1-a7f4-bf64ee6c8e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78554883" name="c1a8323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6549409" name="c1a83230-1936-11f1-a7f4-bf64ee6c8e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27559716" name="eacd087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9088693" name="eacd0870-1936-11f1-a7f4-bf64ee6c8e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78091003" name="dbf3712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517439" name="dbf37120-193d-11f1-a7f4-bf64ee6c8e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80949595" name="a439f570-193c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440748" name="a439f570-193c-11f1-a7f4-bf64ee6c8e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Waschtrog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912642" name="c003ccd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416088" name="c003ccd0-193d-11f1-a7f4-bf64ee6c8e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Aussenputz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0975929" name="7076d9e0-193e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825382" name="7076d9e0-193e-11f1-a7f4-bf64ee6c8e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